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7253302" name="019e4e77-6386-7b38-a820-3c8dbb1ba5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7211667" name="019e4e77-6386-7b38-a820-3c8dbb1ba5e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4878018" name="019e4e80-9f52-700a-89f8-3fb59f3b77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6130887" name="019e4e80-9f52-700a-89f8-3fb59f3b77cb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 4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4522452" name="019e4e84-0331-7b80-8e33-792f44a907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6605095" name="019e4e84-0331-7b80-8e33-792f44a907f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 3, Küche /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6691559" name="019e4e8a-b87d-7196-94e4-45a09ad4af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818061" name="019e4e8a-b87d-7196-94e4-45a09ad4af2f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 5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6066672" name="019e4e93-9286-708f-91a8-2847135b6c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5340786" name="019e4e93-9286-708f-91a8-2847135b6c7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6859129" name="019e4ea7-add1-7e17-981e-7a1a36e4b4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9546545" name="019e4ea7-add1-7e17-981e-7a1a36e4b42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 7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4789450" name="019e4eb0-5eb6-7863-984f-6c425e86c6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5509986" name="019e4eb0-5eb6-7863-984f-6c425e86c683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 9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2699218" name="019e4eba-e2aa-75cc-bff7-45ca08e482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3356827" name="019e4eba-e2aa-75cc-bff7-45ca08e4820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537291" name="019e4ebf-e74b-7bca-ab33-f962051ce8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492684" name="019e4ebf-e74b-7bca-ab33-f962051ce84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 2, Wohnzimmer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0163141" name="019e4ed3-5a03-7c5e-9a4e-62352b2664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9202964" name="019e4ed3-5a03-7c5e-9a4e-62352b2664d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9640018" name="019e4ee0-c81d-7671-8ec9-9f5ee0850a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7189869" name="019e4ee0-c81d-7671-8ec9-9f5ee0850a1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3220798" name="019e4ee1-9981-709a-9aa8-b5b19a16ac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8745053" name="019e4ee1-9981-709a-9aa8-b5b19a16ac1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1208667" name="019e4e77-d21b-7d9e-9b63-50dc55b00b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8934988" name="019e4e77-d21b-7d9e-9b63-50dc55b00bb0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6598647" name="019e4e81-9b88-704c-b375-327b94cdd7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3616092" name="019e4e81-9b88-704c-b375-327b94cdd78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 4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4810830" name="019e4e85-f8dd-746b-a978-3fb871ad7f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3387195" name="019e4e85-f8dd-746b-a978-3fb871ad7fe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 3,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7718228" name="019e4e8e-e811-783e-9d0c-75dcf7c9f1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004913" name="019e4e8e-e811-783e-9d0c-75dcf7c9f120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 5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3679394" name="019e4e94-10a7-7550-baa8-277ccf12e5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539259" name="019e4e94-10a7-7550-baa8-277ccf12e50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1632093" name="019e4e9e-80e3-7032-a116-14263548ef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4443495" name="019e4e9e-80e3-7032-a116-14263548eff2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 7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0055724" name="019e4eb0-d35b-76b0-ac4a-be01d10438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3716351" name="019e4eb0-d35b-76b0-ac4a-be01d104389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 2, Wohnzimmer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1135573" name="019e4ed4-d379-7e32-aa76-9e37700a1a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3434247" name="019e4ed4-d379-7e32-aa76-9e37700a1a15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 1, Bad / 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457288" name="019e4edb-8e5b-7ac9-9988-1467e2b492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3855817" name="019e4edb-8e5b-7ac9-9988-1467e2b4921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 3, Küche /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1265403" name="019e4e89-be1b-71f1-ba5d-c698a8feef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8731078" name="019e4e89-be1b-71f1-ba5d-c698a8feef6e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8626594" name="019e4e9c-f197-7f4f-8c62-8518137b96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6343025" name="019e4e9c-f197-7f4f-8c62-8518137b962d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7849692" name="019e4ec6-1add-77f6-981f-e4d2deb6aa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8063134" name="019e4ec6-1add-77f6-981f-e4d2deb6aaba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1506978" name="019e4ec9-601e-7b6c-923c-fd113ae934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826948" name="019e4ec9-601e-7b6c-923c-fd113ae934d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33491" name="019e4eb5-59af-7339-989f-895889c5df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2155514" name="019e4eb5-59af-7339-989f-895889c5df0d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Zimmer 1, Bad / 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3457010" name="019e4eda-f0b5-7dff-964a-d97999bb18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7249673" name="019e4eda-f0b5-7dff-964a-d97999bb188c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 3, Küche /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6137759" name="019e4e8b-c480-7879-a5f2-1cfe044db3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4263370" name="019e4e8b-c480-7879-a5f2-1cfe044db396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1194413" name="019e4e9b-da31-782f-98e2-7952ce607e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19039" name="019e4e9b-da31-782f-98e2-7952ce607e94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15906719" name="019e4ec6-83c6-7b3c-a011-09758bba97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5906615" name="019e4ec6-83c6-7b3c-a011-09758bba9794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5451301" name="019e4e63-ffd6-7d32-94ab-2ba603b1bb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4149314" name="019e4e63-ffd6-7d32-94ab-2ba603b1bb5a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3305260" name="019e4e65-48e6-73ea-824f-2a88dfee56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6464496" name="019e4e65-48e6-73ea-824f-2a88dfee5629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7197265" name="019e4e78-3b94-7a4a-8015-e122fadd53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3741932" name="019e4e78-3b94-7a4a-8015-e122fadd53e4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7608723" name="019e4e7e-3def-72e7-b403-3cb3d0cf42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0974499" name="019e4e7e-3def-72e7-b403-3cb3d0cf4211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2533969" name="019e4e95-5458-7a18-8088-2ed05889ce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8078808" name="019e4e95-5458-7a18-8088-2ed05889ced2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Zimmer 3,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5740334" name="019e4e90-1a81-7d09-8666-071db09dab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426120" name="019e4e90-1a81-7d09-8666-071db09dab42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577499"/>
                  <wp:effectExtent l="0" t="0" r="0" b="0"/>
                  <wp:docPr id="100342816" name="019e4ec2-8a33-7fb9-88c6-5f72882e22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9567522" name="019e4ec2-8a33-7fb9-88c6-5f72882e226f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5774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Zimmer 1, Bad / 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296606" name="019e4ed8-6c8c-739f-9126-72c8d16ad2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0317975" name="019e4ed8-6c8c-739f-9126-72c8d16ad2bc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Zimner 2, Bad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7981269" name="019e4ed1-0bd3-7e01-a14f-478bf10fa2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4575754" name="019e4ed1-0bd3-7e01-a14f-478bf10fa248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Zimmer 4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4036902" name="019e8c6b-d8c5-73a5-a9eb-c71c5ffb18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51962" name="019e8c6b-d8c5-73a5-a9eb-c71c5ffb18cb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Zimmer 3,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2089366" name="019e8c75-3393-7bb6-8f06-012eaef733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1257879" name="019e8c75-3393-7bb6-8f06-012eaef73321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Zimmer 8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0946215" name="019e8c7b-7e70-7bda-9705-34e95e583d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677341" name="019e8c7b-7e70-7bda-9705-34e95e583dda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Zimmer 4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901018" name="019e8c71-cc3e-7ad1-b408-c90f485317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0421336" name="019e8c71-cc3e-7ad1-b408-c90f48531751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Zimmer 8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1056308" name="019e8c7c-2ea9-7136-a3c1-d1928423c4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5884481" name="019e8c7c-2ea9-7136-a3c1-d1928423c4e2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Säntisstrasse 4, 8304 Wallisellen</w:t>
          </w:r>
        </w:p>
        <w:p>
          <w:pPr>
            <w:spacing w:before="0" w:after="0"/>
          </w:pPr>
          <w:r>
            <w:t>889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footer.xml" Type="http://schemas.openxmlformats.org/officeDocument/2006/relationships/footer" Id="rId4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